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2A063" w14:textId="209A5C83" w:rsidR="00847F35" w:rsidRDefault="00847F35" w:rsidP="003F3547">
      <w:pPr>
        <w:pStyle w:val="BasistekstEmtio"/>
      </w:pPr>
    </w:p>
    <w:p w14:paraId="5CDBCFAD" w14:textId="77BB01A0" w:rsidR="009F0E2B" w:rsidRDefault="009F0E2B" w:rsidP="003F3547">
      <w:pPr>
        <w:pStyle w:val="BasistekstEmtio"/>
      </w:pPr>
    </w:p>
    <w:p w14:paraId="5C3A58E6" w14:textId="45716079" w:rsidR="009F0E2B" w:rsidRDefault="009F0E2B" w:rsidP="003F3547">
      <w:pPr>
        <w:pStyle w:val="BasistekstEmtio"/>
      </w:pPr>
    </w:p>
    <w:p w14:paraId="61536754" w14:textId="57B50115" w:rsidR="009F0E2B" w:rsidRPr="00904486" w:rsidRDefault="009F0E2B" w:rsidP="009F0E2B">
      <w:pPr>
        <w:pStyle w:val="Heading3"/>
        <w:numPr>
          <w:ilvl w:val="0"/>
          <w:numId w:val="0"/>
        </w:numPr>
        <w:ind w:left="851" w:hanging="851"/>
        <w:rPr>
          <w:b/>
          <w:bCs/>
          <w:i w:val="0"/>
          <w:iCs w:val="0"/>
          <w:caps/>
          <w:color w:val="BB3B82" w:themeColor="accent3"/>
        </w:rPr>
      </w:pPr>
      <w:bookmarkStart w:id="0" w:name="_Toc72421867"/>
      <w:r w:rsidRPr="00904486">
        <w:rPr>
          <w:b/>
          <w:bCs/>
          <w:i w:val="0"/>
          <w:iCs w:val="0"/>
          <w:caps/>
          <w:color w:val="BB3B82" w:themeColor="accent3"/>
        </w:rPr>
        <w:t>6.7.2</w:t>
      </w:r>
      <w:r w:rsidRPr="00904486">
        <w:rPr>
          <w:b/>
          <w:bCs/>
          <w:i w:val="0"/>
          <w:iCs w:val="0"/>
          <w:caps/>
          <w:color w:val="BB3B82" w:themeColor="accent3"/>
        </w:rPr>
        <w:tab/>
        <w:t>Tarieven</w:t>
      </w:r>
      <w:bookmarkEnd w:id="0"/>
    </w:p>
    <w:p w14:paraId="57AFEFF5" w14:textId="77777777" w:rsidR="009F0E2B" w:rsidRDefault="009F0E2B" w:rsidP="009F0E2B">
      <w:pPr>
        <w:pStyle w:val="BasistekstEmtio"/>
      </w:pPr>
      <w:r>
        <w:t>Geef in onderstaande tabel aan welke tarieven u hanteert per rol waarin uw teamleden primair worden geoffreerd (tarieven dienen derhalve geüniformeerd te worden over verschillende teamleden die primair in dezelfde rol worden geoffreerd). Indien u als Combinatie aanbiedt, dient u de tarieven en opslagen te synchroniseren.</w:t>
      </w:r>
    </w:p>
    <w:p w14:paraId="1395802B" w14:textId="77777777" w:rsidR="009F0E2B" w:rsidRDefault="009F0E2B" w:rsidP="009F0E2B">
      <w:pPr>
        <w:jc w:val="both"/>
      </w:pPr>
    </w:p>
    <w:tbl>
      <w:tblPr>
        <w:tblStyle w:val="TabelstijlOfferteEmtio"/>
        <w:tblW w:w="0" w:type="auto"/>
        <w:tblLook w:val="04A0" w:firstRow="1" w:lastRow="0" w:firstColumn="1" w:lastColumn="0" w:noHBand="0" w:noVBand="1"/>
      </w:tblPr>
      <w:tblGrid>
        <w:gridCol w:w="425"/>
        <w:gridCol w:w="5127"/>
        <w:gridCol w:w="2847"/>
      </w:tblGrid>
      <w:tr w:rsidR="00710EC3" w14:paraId="704A9C19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4" w:type="dxa"/>
          </w:tcPr>
          <w:p w14:paraId="7BF2EB51" w14:textId="77777777" w:rsidR="00710EC3" w:rsidRPr="002E26AF" w:rsidRDefault="00710EC3" w:rsidP="00FD7FFB">
            <w:pPr>
              <w:pStyle w:val="BasistekstEmtio"/>
            </w:pPr>
          </w:p>
        </w:tc>
        <w:tc>
          <w:tcPr>
            <w:tcW w:w="5252" w:type="dxa"/>
          </w:tcPr>
          <w:p w14:paraId="313A6CD3" w14:textId="77777777" w:rsidR="00710EC3" w:rsidRPr="002E26AF" w:rsidRDefault="00710EC3" w:rsidP="00FD7FFB">
            <w:pPr>
              <w:pStyle w:val="BasistekstEmtio"/>
            </w:pPr>
            <w:r w:rsidRPr="002E26AF">
              <w:t>Rol</w:t>
            </w:r>
          </w:p>
        </w:tc>
        <w:tc>
          <w:tcPr>
            <w:tcW w:w="2911" w:type="dxa"/>
          </w:tcPr>
          <w:p w14:paraId="296DB1CC" w14:textId="77777777" w:rsidR="00710EC3" w:rsidRPr="002E26AF" w:rsidRDefault="00710EC3" w:rsidP="00FD7FFB">
            <w:pPr>
              <w:pStyle w:val="BasistekstEmtio"/>
            </w:pPr>
            <w:r w:rsidRPr="002E26AF">
              <w:t>Uurtarief</w:t>
            </w:r>
          </w:p>
        </w:tc>
      </w:tr>
      <w:tr w:rsidR="00710EC3" w14:paraId="340476C9" w14:textId="77777777" w:rsidTr="00FD7FFB">
        <w:tc>
          <w:tcPr>
            <w:tcW w:w="434" w:type="dxa"/>
          </w:tcPr>
          <w:p w14:paraId="795365BD" w14:textId="77777777" w:rsidR="00710EC3" w:rsidRDefault="00710EC3" w:rsidP="00FD7FFB">
            <w:pPr>
              <w:pStyle w:val="BasistekstEmtio"/>
            </w:pPr>
            <w:r>
              <w:t>A</w:t>
            </w:r>
          </w:p>
        </w:tc>
        <w:tc>
          <w:tcPr>
            <w:tcW w:w="5252" w:type="dxa"/>
          </w:tcPr>
          <w:p w14:paraId="0F72EAD7" w14:textId="77777777" w:rsidR="00710EC3" w:rsidRDefault="00710EC3" w:rsidP="00FD7FFB">
            <w:pPr>
              <w:pStyle w:val="BasistekstEmtio"/>
            </w:pPr>
            <w:r>
              <w:t>Organisatie</w:t>
            </w:r>
          </w:p>
        </w:tc>
        <w:tc>
          <w:tcPr>
            <w:tcW w:w="2911" w:type="dxa"/>
          </w:tcPr>
          <w:p w14:paraId="46A7F23A" w14:textId="77777777" w:rsidR="00710EC3" w:rsidRDefault="00710EC3" w:rsidP="00FD7FFB">
            <w:pPr>
              <w:pStyle w:val="BasistekstEmtio"/>
            </w:pPr>
            <w:r>
              <w:t>€</w:t>
            </w:r>
          </w:p>
        </w:tc>
      </w:tr>
      <w:tr w:rsidR="00710EC3" w14:paraId="72568825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4" w:type="dxa"/>
          </w:tcPr>
          <w:p w14:paraId="2A4DBD16" w14:textId="77777777" w:rsidR="00710EC3" w:rsidRDefault="00710EC3" w:rsidP="00FD7FFB">
            <w:pPr>
              <w:pStyle w:val="BasistekstEmtio"/>
            </w:pPr>
            <w:r>
              <w:t>B</w:t>
            </w:r>
          </w:p>
        </w:tc>
        <w:tc>
          <w:tcPr>
            <w:tcW w:w="5252" w:type="dxa"/>
          </w:tcPr>
          <w:p w14:paraId="035BB416" w14:textId="77777777" w:rsidR="00710EC3" w:rsidRDefault="00710EC3" w:rsidP="00FD7FFB">
            <w:pPr>
              <w:pStyle w:val="BasistekstEmtio"/>
            </w:pPr>
            <w:r>
              <w:t>Plan: ontwerp en inrichting</w:t>
            </w:r>
          </w:p>
        </w:tc>
        <w:tc>
          <w:tcPr>
            <w:tcW w:w="2911" w:type="dxa"/>
          </w:tcPr>
          <w:p w14:paraId="70186138" w14:textId="77777777" w:rsidR="00710EC3" w:rsidRDefault="00710EC3" w:rsidP="00FD7FFB">
            <w:pPr>
              <w:pStyle w:val="BasistekstEmtio"/>
            </w:pPr>
            <w:r>
              <w:t>€</w:t>
            </w:r>
          </w:p>
        </w:tc>
      </w:tr>
      <w:tr w:rsidR="00710EC3" w14:paraId="12D99DAB" w14:textId="77777777" w:rsidTr="00FD7FFB">
        <w:tc>
          <w:tcPr>
            <w:tcW w:w="434" w:type="dxa"/>
          </w:tcPr>
          <w:p w14:paraId="7CB1D55F" w14:textId="77777777" w:rsidR="00710EC3" w:rsidRDefault="00710EC3" w:rsidP="00FD7FFB">
            <w:pPr>
              <w:pStyle w:val="BasistekstEmtio"/>
            </w:pPr>
            <w:r>
              <w:t>C</w:t>
            </w:r>
          </w:p>
        </w:tc>
        <w:tc>
          <w:tcPr>
            <w:tcW w:w="5252" w:type="dxa"/>
          </w:tcPr>
          <w:p w14:paraId="4D5386EF" w14:textId="77777777" w:rsidR="00710EC3" w:rsidRDefault="00710EC3" w:rsidP="00FD7FFB">
            <w:pPr>
              <w:pStyle w:val="BasistekstEmtio"/>
            </w:pPr>
            <w:r>
              <w:t>Bouw</w:t>
            </w:r>
          </w:p>
        </w:tc>
        <w:tc>
          <w:tcPr>
            <w:tcW w:w="2911" w:type="dxa"/>
          </w:tcPr>
          <w:p w14:paraId="186C6E8C" w14:textId="77777777" w:rsidR="00710EC3" w:rsidRDefault="00710EC3" w:rsidP="00FD7FFB">
            <w:pPr>
              <w:pStyle w:val="BasistekstEmtio"/>
            </w:pPr>
            <w:r>
              <w:t>€</w:t>
            </w:r>
          </w:p>
        </w:tc>
      </w:tr>
      <w:tr w:rsidR="00710EC3" w14:paraId="0CF73312" w14:textId="77777777" w:rsidTr="00FD7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4" w:type="dxa"/>
          </w:tcPr>
          <w:p w14:paraId="4182746D" w14:textId="77777777" w:rsidR="00710EC3" w:rsidRDefault="00710EC3" w:rsidP="00FD7FFB">
            <w:pPr>
              <w:pStyle w:val="BasistekstEmtio"/>
            </w:pPr>
          </w:p>
        </w:tc>
        <w:tc>
          <w:tcPr>
            <w:tcW w:w="5252" w:type="dxa"/>
          </w:tcPr>
          <w:p w14:paraId="44B94221" w14:textId="77777777" w:rsidR="00710EC3" w:rsidRPr="007A785D" w:rsidRDefault="00710EC3" w:rsidP="00FD7FFB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 xml:space="preserve">Gemiddelde uurtarief  </w:t>
            </w:r>
            <w:r w:rsidRPr="007A785D">
              <w:rPr>
                <w:rFonts w:ascii="Calibri" w:hAnsi="Calibri" w:cs="Calibri"/>
                <w:b/>
                <w:bCs/>
              </w:rPr>
              <w:t>→</w:t>
            </w:r>
            <w:r w:rsidRPr="007A785D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A</w:t>
            </w:r>
            <w:r w:rsidRPr="007A785D">
              <w:rPr>
                <w:b/>
                <w:bCs/>
              </w:rPr>
              <w:t>+</w:t>
            </w:r>
            <w:r>
              <w:rPr>
                <w:b/>
                <w:bCs/>
              </w:rPr>
              <w:t>B</w:t>
            </w:r>
            <w:r w:rsidRPr="007A785D">
              <w:rPr>
                <w:b/>
                <w:bCs/>
              </w:rPr>
              <w:t>+</w:t>
            </w:r>
            <w:r>
              <w:rPr>
                <w:b/>
                <w:bCs/>
              </w:rPr>
              <w:t>C</w:t>
            </w:r>
            <w:r w:rsidRPr="007A785D">
              <w:rPr>
                <w:b/>
                <w:bCs/>
              </w:rPr>
              <w:t>)/</w:t>
            </w:r>
            <w:r>
              <w:rPr>
                <w:b/>
                <w:bCs/>
              </w:rPr>
              <w:t>3</w:t>
            </w:r>
          </w:p>
        </w:tc>
        <w:tc>
          <w:tcPr>
            <w:tcW w:w="2911" w:type="dxa"/>
          </w:tcPr>
          <w:p w14:paraId="122ABF3D" w14:textId="77777777" w:rsidR="00710EC3" w:rsidRPr="007A785D" w:rsidRDefault="00710EC3" w:rsidP="00FD7FFB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>€</w:t>
            </w:r>
          </w:p>
        </w:tc>
      </w:tr>
    </w:tbl>
    <w:p w14:paraId="710D5314" w14:textId="77777777" w:rsidR="009F0E2B" w:rsidRPr="00904486" w:rsidRDefault="009F0E2B" w:rsidP="009F0E2B">
      <w:pPr>
        <w:pStyle w:val="TabelkopjeEmtio"/>
        <w:rPr>
          <w:b/>
          <w:bCs/>
          <w:caps/>
          <w:color w:val="BB3B82" w:themeColor="accent3"/>
        </w:rPr>
      </w:pPr>
      <w:r w:rsidRPr="00904486">
        <w:rPr>
          <w:b/>
          <w:bCs/>
          <w:caps/>
          <w:color w:val="BB3B82" w:themeColor="accent3"/>
        </w:rPr>
        <w:t>Tabel 11:</w:t>
      </w:r>
      <w:r w:rsidRPr="00904486">
        <w:rPr>
          <w:b/>
          <w:bCs/>
          <w:caps/>
          <w:color w:val="BB3B82" w:themeColor="accent3"/>
        </w:rPr>
        <w:tab/>
        <w:t>invultabel uurtarieven</w:t>
      </w:r>
    </w:p>
    <w:p w14:paraId="27390E91" w14:textId="77777777" w:rsidR="009F0E2B" w:rsidRDefault="009F0E2B" w:rsidP="009F0E2B">
      <w:pPr>
        <w:pStyle w:val="BasistekstEmtio"/>
      </w:pPr>
    </w:p>
    <w:p w14:paraId="52F0A485" w14:textId="77777777" w:rsidR="009F0E2B" w:rsidRDefault="009F0E2B" w:rsidP="009F0E2B">
      <w:pPr>
        <w:pStyle w:val="BasistekstEmtio"/>
      </w:pPr>
      <w:r>
        <w:t>Geef in onderstaande tabel aan hoeveel de overwerk- en weekendtariefopslagen bedragen. Tariefopslagen mogen niet meer dan 50% bedragen. Indien u als Combinatie aanbiedt dient u de opslagen te synchroniseren.</w:t>
      </w:r>
    </w:p>
    <w:p w14:paraId="74E465F8" w14:textId="77777777" w:rsidR="009F0E2B" w:rsidRDefault="009F0E2B" w:rsidP="009F0E2B">
      <w:pPr>
        <w:pStyle w:val="BasistekstEmtio"/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421"/>
        <w:gridCol w:w="4905"/>
        <w:gridCol w:w="2975"/>
      </w:tblGrid>
      <w:tr w:rsidR="006D71F6" w14:paraId="18E88D9F" w14:textId="77777777" w:rsidTr="00E901C1">
        <w:tc>
          <w:tcPr>
            <w:tcW w:w="426" w:type="dxa"/>
            <w:shd w:val="clear" w:color="auto" w:fill="808080"/>
          </w:tcPr>
          <w:p w14:paraId="2DD04BE5" w14:textId="77777777" w:rsidR="006D71F6" w:rsidRPr="00A2338D" w:rsidRDefault="006D71F6" w:rsidP="00E901C1">
            <w:pPr>
              <w:pStyle w:val="BasistekstEmtio"/>
              <w:rPr>
                <w:b/>
              </w:rPr>
            </w:pPr>
          </w:p>
        </w:tc>
        <w:tc>
          <w:tcPr>
            <w:tcW w:w="5197" w:type="dxa"/>
            <w:shd w:val="clear" w:color="auto" w:fill="808080"/>
          </w:tcPr>
          <w:p w14:paraId="2AFC617D" w14:textId="77777777" w:rsidR="006D71F6" w:rsidRPr="00A2338D" w:rsidRDefault="006D71F6" w:rsidP="00E901C1">
            <w:pPr>
              <w:pStyle w:val="BasistekstEmtio"/>
              <w:rPr>
                <w:b/>
              </w:rPr>
            </w:pPr>
            <w:r w:rsidRPr="00A2338D">
              <w:rPr>
                <w:b/>
              </w:rPr>
              <w:t>Tijden</w:t>
            </w:r>
          </w:p>
        </w:tc>
        <w:tc>
          <w:tcPr>
            <w:tcW w:w="3102" w:type="dxa"/>
            <w:shd w:val="clear" w:color="auto" w:fill="808080"/>
          </w:tcPr>
          <w:p w14:paraId="2F34D553" w14:textId="77777777" w:rsidR="006D71F6" w:rsidRPr="00A2338D" w:rsidRDefault="006D71F6" w:rsidP="00E901C1">
            <w:pPr>
              <w:pStyle w:val="BasistekstEmtio"/>
              <w:rPr>
                <w:b/>
              </w:rPr>
            </w:pPr>
            <w:r w:rsidRPr="00A2338D">
              <w:rPr>
                <w:b/>
              </w:rPr>
              <w:t>Tariefopslag (percentage)</w:t>
            </w:r>
          </w:p>
        </w:tc>
      </w:tr>
      <w:tr w:rsidR="006D71F6" w14:paraId="1B8A516C" w14:textId="77777777" w:rsidTr="00E901C1">
        <w:tc>
          <w:tcPr>
            <w:tcW w:w="426" w:type="dxa"/>
          </w:tcPr>
          <w:p w14:paraId="2C8DD6A4" w14:textId="77777777" w:rsidR="006D71F6" w:rsidRDefault="006D71F6" w:rsidP="00E901C1">
            <w:pPr>
              <w:pStyle w:val="BasistekstEmtio"/>
            </w:pPr>
            <w:r>
              <w:t>A</w:t>
            </w:r>
          </w:p>
        </w:tc>
        <w:tc>
          <w:tcPr>
            <w:tcW w:w="5197" w:type="dxa"/>
          </w:tcPr>
          <w:p w14:paraId="58702F2A" w14:textId="77777777" w:rsidR="006D71F6" w:rsidRDefault="006D71F6" w:rsidP="00E901C1">
            <w:pPr>
              <w:pStyle w:val="BasistekstEmtio"/>
            </w:pPr>
            <w:r>
              <w:t>Werkdagen van 18.00 tot 20.00 uur</w:t>
            </w:r>
          </w:p>
        </w:tc>
        <w:tc>
          <w:tcPr>
            <w:tcW w:w="3102" w:type="dxa"/>
          </w:tcPr>
          <w:p w14:paraId="62CE3313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4EB2BD6B" w14:textId="77777777" w:rsidTr="00E901C1">
        <w:tc>
          <w:tcPr>
            <w:tcW w:w="426" w:type="dxa"/>
          </w:tcPr>
          <w:p w14:paraId="246256D5" w14:textId="77777777" w:rsidR="006D71F6" w:rsidRDefault="006D71F6" w:rsidP="00E901C1">
            <w:pPr>
              <w:pStyle w:val="BasistekstEmtio"/>
            </w:pPr>
            <w:r>
              <w:t>B</w:t>
            </w:r>
          </w:p>
        </w:tc>
        <w:tc>
          <w:tcPr>
            <w:tcW w:w="5197" w:type="dxa"/>
          </w:tcPr>
          <w:p w14:paraId="6BA9DE80" w14:textId="77777777" w:rsidR="006D71F6" w:rsidRDefault="006D71F6" w:rsidP="00E901C1">
            <w:pPr>
              <w:pStyle w:val="BasistekstEmtio"/>
            </w:pPr>
            <w:r>
              <w:t>Werkdagen van 20.00 tot 07.00 uur</w:t>
            </w:r>
          </w:p>
        </w:tc>
        <w:tc>
          <w:tcPr>
            <w:tcW w:w="3102" w:type="dxa"/>
          </w:tcPr>
          <w:p w14:paraId="6EC9CC62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0BB75D3D" w14:textId="77777777" w:rsidTr="00E901C1">
        <w:tc>
          <w:tcPr>
            <w:tcW w:w="426" w:type="dxa"/>
          </w:tcPr>
          <w:p w14:paraId="3A19886A" w14:textId="77777777" w:rsidR="006D71F6" w:rsidRDefault="006D71F6" w:rsidP="00E901C1">
            <w:pPr>
              <w:pStyle w:val="BasistekstEmtio"/>
            </w:pPr>
            <w:r>
              <w:t>C</w:t>
            </w:r>
          </w:p>
        </w:tc>
        <w:tc>
          <w:tcPr>
            <w:tcW w:w="5197" w:type="dxa"/>
          </w:tcPr>
          <w:p w14:paraId="00931C7C" w14:textId="77777777" w:rsidR="006D71F6" w:rsidRDefault="006D71F6" w:rsidP="00E901C1">
            <w:pPr>
              <w:pStyle w:val="BasistekstEmtio"/>
            </w:pPr>
            <w:r>
              <w:t>Zaterdagen, zondagen , Christelijke feestdagen</w:t>
            </w:r>
          </w:p>
        </w:tc>
        <w:tc>
          <w:tcPr>
            <w:tcW w:w="3102" w:type="dxa"/>
          </w:tcPr>
          <w:p w14:paraId="26B86996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54B62BD8" w14:textId="77777777" w:rsidTr="00E901C1">
        <w:tc>
          <w:tcPr>
            <w:tcW w:w="426" w:type="dxa"/>
          </w:tcPr>
          <w:p w14:paraId="14809F8D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</w:p>
        </w:tc>
        <w:tc>
          <w:tcPr>
            <w:tcW w:w="5197" w:type="dxa"/>
          </w:tcPr>
          <w:p w14:paraId="2575B0C4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  <w:r w:rsidRPr="00B405A7">
              <w:rPr>
                <w:b/>
                <w:bCs/>
              </w:rPr>
              <w:t>Gemiddeld tariefopslag</w:t>
            </w:r>
            <w:r>
              <w:rPr>
                <w:b/>
                <w:bCs/>
              </w:rPr>
              <w:t xml:space="preserve"> </w:t>
            </w:r>
            <w:r w:rsidRPr="007A785D">
              <w:rPr>
                <w:rFonts w:ascii="Calibri" w:hAnsi="Calibri" w:cs="Calibri"/>
                <w:b/>
                <w:bCs/>
              </w:rPr>
              <w:t>→</w:t>
            </w:r>
            <w:r w:rsidRPr="007A785D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A+B+</w:t>
            </w:r>
            <w:r w:rsidRPr="007A785D">
              <w:rPr>
                <w:b/>
                <w:bCs/>
              </w:rPr>
              <w:t>C)/</w:t>
            </w:r>
            <w:r>
              <w:rPr>
                <w:b/>
                <w:bCs/>
              </w:rPr>
              <w:t>3</w:t>
            </w:r>
          </w:p>
        </w:tc>
        <w:tc>
          <w:tcPr>
            <w:tcW w:w="3102" w:type="dxa"/>
          </w:tcPr>
          <w:p w14:paraId="2F0B0471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  <w:r w:rsidRPr="00B405A7">
              <w:rPr>
                <w:b/>
                <w:bCs/>
              </w:rPr>
              <w:t>.. %</w:t>
            </w:r>
          </w:p>
        </w:tc>
      </w:tr>
    </w:tbl>
    <w:p w14:paraId="601230A1" w14:textId="77777777" w:rsidR="009F0E2B" w:rsidRPr="00904486" w:rsidRDefault="009F0E2B" w:rsidP="009F0E2B">
      <w:pPr>
        <w:pStyle w:val="TabelkopjeEmtio"/>
        <w:rPr>
          <w:b/>
          <w:bCs/>
          <w:caps/>
          <w:color w:val="BB3B82" w:themeColor="accent3"/>
        </w:rPr>
      </w:pPr>
      <w:r w:rsidRPr="00904486">
        <w:rPr>
          <w:b/>
          <w:bCs/>
          <w:caps/>
          <w:color w:val="BB3B82" w:themeColor="accent3"/>
        </w:rPr>
        <w:t>Tabel 12:</w:t>
      </w:r>
      <w:r w:rsidRPr="00904486">
        <w:rPr>
          <w:b/>
          <w:bCs/>
          <w:caps/>
          <w:color w:val="BB3B82" w:themeColor="accent3"/>
        </w:rPr>
        <w:tab/>
        <w:t>invultabel tariefopslagen</w:t>
      </w:r>
    </w:p>
    <w:p w14:paraId="298ED188" w14:textId="77777777" w:rsidR="009F0E2B" w:rsidRPr="003F3547" w:rsidRDefault="009F0E2B" w:rsidP="003F3547">
      <w:pPr>
        <w:pStyle w:val="BasistekstEmtio"/>
      </w:pPr>
    </w:p>
    <w:sectPr w:rsidR="009F0E2B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F5ADD" w14:textId="77777777" w:rsidR="00D1531D" w:rsidRPr="003F3547" w:rsidRDefault="00D1531D" w:rsidP="003F3547">
      <w:pPr>
        <w:pStyle w:val="Footer"/>
      </w:pPr>
    </w:p>
  </w:endnote>
  <w:endnote w:type="continuationSeparator" w:id="0">
    <w:p w14:paraId="05ACEE5C" w14:textId="77777777" w:rsidR="00D1531D" w:rsidRPr="003F3547" w:rsidRDefault="00D1531D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AA26" w14:textId="77777777" w:rsidR="00D1531D" w:rsidRPr="003F3547" w:rsidRDefault="00D1531D" w:rsidP="003F3547">
      <w:pPr>
        <w:pStyle w:val="Footer"/>
      </w:pPr>
    </w:p>
  </w:footnote>
  <w:footnote w:type="continuationSeparator" w:id="0">
    <w:p w14:paraId="26BAA2AD" w14:textId="77777777" w:rsidR="00D1531D" w:rsidRPr="003F3547" w:rsidRDefault="00D1531D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FC77" w14:textId="77777777" w:rsidR="009F0E2B" w:rsidRDefault="009F0E2B" w:rsidP="009F0E2B">
    <w:pPr>
      <w:pStyle w:val="Kop1zondernummerEmtio"/>
      <w:ind w:left="-1560"/>
    </w:pPr>
  </w:p>
  <w:p w14:paraId="2B2C1E9C" w14:textId="4DE8B63D" w:rsidR="009F0E2B" w:rsidRDefault="009F0E2B" w:rsidP="009F0E2B">
    <w:pPr>
      <w:pStyle w:val="Kop1zondernummerEmtio"/>
      <w:ind w:left="-1560" w:right="-370"/>
      <w:jc w:val="right"/>
    </w:pPr>
    <w:r>
      <w:rPr>
        <w:noProof/>
      </w:rPr>
      <w:t xml:space="preserve">   </w:t>
    </w:r>
    <w:r w:rsidR="00874974">
      <w:rPr>
        <w:noProof/>
      </w:rPr>
      <w:drawing>
        <wp:inline distT="0" distB="0" distL="0" distR="0" wp14:anchorId="73A416C0" wp14:editId="251F0770">
          <wp:extent cx="2057400" cy="603597"/>
          <wp:effectExtent l="0" t="0" r="0" b="6350"/>
          <wp:docPr id="6" name="Afbeelding 6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descr="Afbeelding met tekst, illustrati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71946" cy="6078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3208E3" w14:textId="77777777" w:rsidR="009F0E2B" w:rsidRDefault="009F0E2B" w:rsidP="009F0E2B">
    <w:pPr>
      <w:pStyle w:val="Kop1zondernummerEmtio"/>
      <w:ind w:left="-1560"/>
    </w:pPr>
  </w:p>
  <w:p w14:paraId="76391714" w14:textId="5FCAADD6" w:rsidR="009F0E2B" w:rsidRDefault="009F0E2B" w:rsidP="009F0E2B">
    <w:pPr>
      <w:pStyle w:val="Kop1zondernummerEmtio"/>
      <w:ind w:left="-1560"/>
    </w:pPr>
    <w:r>
      <w:t>Appendix 6.</w:t>
    </w:r>
    <w:r w:rsidR="00715098">
      <w:t>6</w:t>
    </w:r>
    <w:r>
      <w:t>.3</w:t>
    </w:r>
    <w:r>
      <w:tab/>
      <w:t>INVULTABELLEN PARAGRAAF 6.</w:t>
    </w:r>
    <w:r w:rsidR="008E745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0260696"/>
    <w:multiLevelType w:val="multilevel"/>
    <w:tmpl w:val="D5AA94D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2" w:hanging="48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2B"/>
    <w:rsid w:val="00004562"/>
    <w:rsid w:val="00006237"/>
    <w:rsid w:val="0000663D"/>
    <w:rsid w:val="00010D95"/>
    <w:rsid w:val="00011BFA"/>
    <w:rsid w:val="00011C43"/>
    <w:rsid w:val="00012581"/>
    <w:rsid w:val="00017592"/>
    <w:rsid w:val="000242E1"/>
    <w:rsid w:val="0002562D"/>
    <w:rsid w:val="000331E1"/>
    <w:rsid w:val="0003377A"/>
    <w:rsid w:val="000340F2"/>
    <w:rsid w:val="00034C02"/>
    <w:rsid w:val="00035232"/>
    <w:rsid w:val="000418EF"/>
    <w:rsid w:val="00042D96"/>
    <w:rsid w:val="0004513F"/>
    <w:rsid w:val="00047FF3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A602A"/>
    <w:rsid w:val="000B2FB8"/>
    <w:rsid w:val="000B3099"/>
    <w:rsid w:val="000C0969"/>
    <w:rsid w:val="000C1A1A"/>
    <w:rsid w:val="000C477D"/>
    <w:rsid w:val="000C59F4"/>
    <w:rsid w:val="000D30A4"/>
    <w:rsid w:val="000D5FF8"/>
    <w:rsid w:val="000D6AB7"/>
    <w:rsid w:val="000E1539"/>
    <w:rsid w:val="000E2AC2"/>
    <w:rsid w:val="000E46BA"/>
    <w:rsid w:val="000E55A1"/>
    <w:rsid w:val="000E6E43"/>
    <w:rsid w:val="000F213A"/>
    <w:rsid w:val="000F2D93"/>
    <w:rsid w:val="000F650E"/>
    <w:rsid w:val="00100B98"/>
    <w:rsid w:val="00103070"/>
    <w:rsid w:val="00106601"/>
    <w:rsid w:val="00110A9F"/>
    <w:rsid w:val="00116F7B"/>
    <w:rsid w:val="001170AE"/>
    <w:rsid w:val="0011784F"/>
    <w:rsid w:val="00122DED"/>
    <w:rsid w:val="00123457"/>
    <w:rsid w:val="001257C4"/>
    <w:rsid w:val="00132265"/>
    <w:rsid w:val="00134E43"/>
    <w:rsid w:val="001351DA"/>
    <w:rsid w:val="001351DC"/>
    <w:rsid w:val="00135A2A"/>
    <w:rsid w:val="00135E7B"/>
    <w:rsid w:val="001360B3"/>
    <w:rsid w:val="00137CBB"/>
    <w:rsid w:val="0014100F"/>
    <w:rsid w:val="00143D70"/>
    <w:rsid w:val="00145B8E"/>
    <w:rsid w:val="0014640F"/>
    <w:rsid w:val="00151E83"/>
    <w:rsid w:val="00152E4D"/>
    <w:rsid w:val="00154B86"/>
    <w:rsid w:val="001579D8"/>
    <w:rsid w:val="001634F8"/>
    <w:rsid w:val="001639F5"/>
    <w:rsid w:val="00164909"/>
    <w:rsid w:val="001651E1"/>
    <w:rsid w:val="001676CE"/>
    <w:rsid w:val="00172EA2"/>
    <w:rsid w:val="0018093D"/>
    <w:rsid w:val="00186C16"/>
    <w:rsid w:val="00187A59"/>
    <w:rsid w:val="00190A71"/>
    <w:rsid w:val="00193202"/>
    <w:rsid w:val="00194838"/>
    <w:rsid w:val="00196148"/>
    <w:rsid w:val="001966B3"/>
    <w:rsid w:val="001B1334"/>
    <w:rsid w:val="001B1B37"/>
    <w:rsid w:val="001B4C7E"/>
    <w:rsid w:val="001B637B"/>
    <w:rsid w:val="001C0AF2"/>
    <w:rsid w:val="001C11BE"/>
    <w:rsid w:val="001C2E73"/>
    <w:rsid w:val="001C4B20"/>
    <w:rsid w:val="001C6232"/>
    <w:rsid w:val="001C63E7"/>
    <w:rsid w:val="001D003F"/>
    <w:rsid w:val="001D2384"/>
    <w:rsid w:val="001D2A06"/>
    <w:rsid w:val="001D46C9"/>
    <w:rsid w:val="001E2293"/>
    <w:rsid w:val="001E34AC"/>
    <w:rsid w:val="001E3B55"/>
    <w:rsid w:val="001E5F7F"/>
    <w:rsid w:val="001E6720"/>
    <w:rsid w:val="001F03CF"/>
    <w:rsid w:val="001F08C0"/>
    <w:rsid w:val="001F406F"/>
    <w:rsid w:val="001F5035"/>
    <w:rsid w:val="001F5B4F"/>
    <w:rsid w:val="001F5C28"/>
    <w:rsid w:val="001F6547"/>
    <w:rsid w:val="001F66B9"/>
    <w:rsid w:val="0020337B"/>
    <w:rsid w:val="002041B3"/>
    <w:rsid w:val="0020548B"/>
    <w:rsid w:val="0020607F"/>
    <w:rsid w:val="00206E2A"/>
    <w:rsid w:val="00206FF8"/>
    <w:rsid w:val="0020728A"/>
    <w:rsid w:val="002074B2"/>
    <w:rsid w:val="00211760"/>
    <w:rsid w:val="00211CDD"/>
    <w:rsid w:val="00212499"/>
    <w:rsid w:val="00216489"/>
    <w:rsid w:val="00220A9C"/>
    <w:rsid w:val="00223111"/>
    <w:rsid w:val="00225889"/>
    <w:rsid w:val="00230B64"/>
    <w:rsid w:val="002324A1"/>
    <w:rsid w:val="00236DE9"/>
    <w:rsid w:val="00242226"/>
    <w:rsid w:val="00250D4C"/>
    <w:rsid w:val="002518D2"/>
    <w:rsid w:val="00252B9A"/>
    <w:rsid w:val="00254088"/>
    <w:rsid w:val="00255307"/>
    <w:rsid w:val="00256039"/>
    <w:rsid w:val="002560D2"/>
    <w:rsid w:val="00257AA9"/>
    <w:rsid w:val="00261F11"/>
    <w:rsid w:val="00262D4E"/>
    <w:rsid w:val="002646C8"/>
    <w:rsid w:val="00267DF0"/>
    <w:rsid w:val="00280D1D"/>
    <w:rsid w:val="00282B5D"/>
    <w:rsid w:val="00283592"/>
    <w:rsid w:val="0028390B"/>
    <w:rsid w:val="00286914"/>
    <w:rsid w:val="002916E6"/>
    <w:rsid w:val="0029378D"/>
    <w:rsid w:val="00294CD2"/>
    <w:rsid w:val="00294F22"/>
    <w:rsid w:val="00296C79"/>
    <w:rsid w:val="002A1B16"/>
    <w:rsid w:val="002A2E44"/>
    <w:rsid w:val="002A3D57"/>
    <w:rsid w:val="002A7F63"/>
    <w:rsid w:val="002B08A4"/>
    <w:rsid w:val="002B1E96"/>
    <w:rsid w:val="002B2998"/>
    <w:rsid w:val="002B64EE"/>
    <w:rsid w:val="002B776C"/>
    <w:rsid w:val="002C141A"/>
    <w:rsid w:val="002C3031"/>
    <w:rsid w:val="002C34F1"/>
    <w:rsid w:val="002C46FB"/>
    <w:rsid w:val="002C542A"/>
    <w:rsid w:val="002D01F2"/>
    <w:rsid w:val="002D0E88"/>
    <w:rsid w:val="002D52B2"/>
    <w:rsid w:val="002D5AB6"/>
    <w:rsid w:val="002E2611"/>
    <w:rsid w:val="002E274E"/>
    <w:rsid w:val="002E68CD"/>
    <w:rsid w:val="002F0CF8"/>
    <w:rsid w:val="002F0DD5"/>
    <w:rsid w:val="002F1D47"/>
    <w:rsid w:val="002F678C"/>
    <w:rsid w:val="002F6852"/>
    <w:rsid w:val="002F7B77"/>
    <w:rsid w:val="00301553"/>
    <w:rsid w:val="00305208"/>
    <w:rsid w:val="003063C0"/>
    <w:rsid w:val="003107E6"/>
    <w:rsid w:val="00312D26"/>
    <w:rsid w:val="00317DEA"/>
    <w:rsid w:val="00322A9F"/>
    <w:rsid w:val="00323121"/>
    <w:rsid w:val="00326F89"/>
    <w:rsid w:val="00330938"/>
    <w:rsid w:val="00331B6D"/>
    <w:rsid w:val="0033216A"/>
    <w:rsid w:val="00334D4B"/>
    <w:rsid w:val="00335B5E"/>
    <w:rsid w:val="00337B69"/>
    <w:rsid w:val="00337DDE"/>
    <w:rsid w:val="00341209"/>
    <w:rsid w:val="00345315"/>
    <w:rsid w:val="00346631"/>
    <w:rsid w:val="00347094"/>
    <w:rsid w:val="00347B20"/>
    <w:rsid w:val="003519FA"/>
    <w:rsid w:val="0036336D"/>
    <w:rsid w:val="00364B2C"/>
    <w:rsid w:val="00364E1D"/>
    <w:rsid w:val="00365254"/>
    <w:rsid w:val="00365327"/>
    <w:rsid w:val="0036665B"/>
    <w:rsid w:val="00374C23"/>
    <w:rsid w:val="00374D9A"/>
    <w:rsid w:val="00377612"/>
    <w:rsid w:val="00382603"/>
    <w:rsid w:val="00383954"/>
    <w:rsid w:val="00386F07"/>
    <w:rsid w:val="0039126D"/>
    <w:rsid w:val="003964D4"/>
    <w:rsid w:val="0039656A"/>
    <w:rsid w:val="003A5ED3"/>
    <w:rsid w:val="003A6677"/>
    <w:rsid w:val="003B14A0"/>
    <w:rsid w:val="003B595E"/>
    <w:rsid w:val="003B62A2"/>
    <w:rsid w:val="003B705C"/>
    <w:rsid w:val="003B76AA"/>
    <w:rsid w:val="003C3E8D"/>
    <w:rsid w:val="003C407D"/>
    <w:rsid w:val="003D04B7"/>
    <w:rsid w:val="003D09E4"/>
    <w:rsid w:val="003D176F"/>
    <w:rsid w:val="003D23C3"/>
    <w:rsid w:val="003D3AEC"/>
    <w:rsid w:val="003D414A"/>
    <w:rsid w:val="003D49E5"/>
    <w:rsid w:val="003E30F2"/>
    <w:rsid w:val="003E3B7D"/>
    <w:rsid w:val="003E6BC7"/>
    <w:rsid w:val="003E766F"/>
    <w:rsid w:val="003F2747"/>
    <w:rsid w:val="003F3547"/>
    <w:rsid w:val="003F41DB"/>
    <w:rsid w:val="003F5F37"/>
    <w:rsid w:val="003F7236"/>
    <w:rsid w:val="003F768C"/>
    <w:rsid w:val="004001AF"/>
    <w:rsid w:val="00400A80"/>
    <w:rsid w:val="00406B20"/>
    <w:rsid w:val="00410F28"/>
    <w:rsid w:val="0041175D"/>
    <w:rsid w:val="0041674F"/>
    <w:rsid w:val="0042064D"/>
    <w:rsid w:val="0042594D"/>
    <w:rsid w:val="00441382"/>
    <w:rsid w:val="00451FDB"/>
    <w:rsid w:val="00455136"/>
    <w:rsid w:val="004555F2"/>
    <w:rsid w:val="004564A6"/>
    <w:rsid w:val="00460433"/>
    <w:rsid w:val="004656F6"/>
    <w:rsid w:val="004659D3"/>
    <w:rsid w:val="00466D71"/>
    <w:rsid w:val="00466F0B"/>
    <w:rsid w:val="00470E29"/>
    <w:rsid w:val="00471C0F"/>
    <w:rsid w:val="00472E5E"/>
    <w:rsid w:val="004733C3"/>
    <w:rsid w:val="0047392D"/>
    <w:rsid w:val="0047518D"/>
    <w:rsid w:val="004804E1"/>
    <w:rsid w:val="004837AE"/>
    <w:rsid w:val="004841A8"/>
    <w:rsid w:val="00484C8E"/>
    <w:rsid w:val="00486319"/>
    <w:rsid w:val="00487543"/>
    <w:rsid w:val="004875E2"/>
    <w:rsid w:val="00490BBD"/>
    <w:rsid w:val="00495327"/>
    <w:rsid w:val="004B2C90"/>
    <w:rsid w:val="004B3894"/>
    <w:rsid w:val="004B5148"/>
    <w:rsid w:val="004B7123"/>
    <w:rsid w:val="004B7D5E"/>
    <w:rsid w:val="004C51F8"/>
    <w:rsid w:val="004C5AF8"/>
    <w:rsid w:val="004D1466"/>
    <w:rsid w:val="004D2412"/>
    <w:rsid w:val="004E343F"/>
    <w:rsid w:val="004E466B"/>
    <w:rsid w:val="004E4ACE"/>
    <w:rsid w:val="004E4E3D"/>
    <w:rsid w:val="004E583C"/>
    <w:rsid w:val="004F4A4D"/>
    <w:rsid w:val="004F6A99"/>
    <w:rsid w:val="005017F3"/>
    <w:rsid w:val="00501A64"/>
    <w:rsid w:val="00502566"/>
    <w:rsid w:val="00503BFD"/>
    <w:rsid w:val="005043E5"/>
    <w:rsid w:val="005056D9"/>
    <w:rsid w:val="00513D36"/>
    <w:rsid w:val="005157D8"/>
    <w:rsid w:val="00515E2F"/>
    <w:rsid w:val="00521726"/>
    <w:rsid w:val="00522CF7"/>
    <w:rsid w:val="0052324B"/>
    <w:rsid w:val="005245B9"/>
    <w:rsid w:val="005264FE"/>
    <w:rsid w:val="00526530"/>
    <w:rsid w:val="005334A8"/>
    <w:rsid w:val="0053645C"/>
    <w:rsid w:val="00537EED"/>
    <w:rsid w:val="00541D40"/>
    <w:rsid w:val="00545244"/>
    <w:rsid w:val="00547E80"/>
    <w:rsid w:val="00550512"/>
    <w:rsid w:val="00553801"/>
    <w:rsid w:val="0055566D"/>
    <w:rsid w:val="005609E9"/>
    <w:rsid w:val="005615BE"/>
    <w:rsid w:val="00562E3D"/>
    <w:rsid w:val="00575FFC"/>
    <w:rsid w:val="005818B8"/>
    <w:rsid w:val="0059027A"/>
    <w:rsid w:val="00594416"/>
    <w:rsid w:val="005A1BD7"/>
    <w:rsid w:val="005A226E"/>
    <w:rsid w:val="005A2BEC"/>
    <w:rsid w:val="005B4FAF"/>
    <w:rsid w:val="005C31A9"/>
    <w:rsid w:val="005C476F"/>
    <w:rsid w:val="005C5603"/>
    <w:rsid w:val="005C6668"/>
    <w:rsid w:val="005D4151"/>
    <w:rsid w:val="005D5161"/>
    <w:rsid w:val="005D5D89"/>
    <w:rsid w:val="005D5E21"/>
    <w:rsid w:val="005E3E58"/>
    <w:rsid w:val="005F6680"/>
    <w:rsid w:val="005F685A"/>
    <w:rsid w:val="006040DB"/>
    <w:rsid w:val="00605B95"/>
    <w:rsid w:val="0060694D"/>
    <w:rsid w:val="00606D41"/>
    <w:rsid w:val="00610251"/>
    <w:rsid w:val="00610FF8"/>
    <w:rsid w:val="00612C22"/>
    <w:rsid w:val="0062437F"/>
    <w:rsid w:val="00624485"/>
    <w:rsid w:val="00624A62"/>
    <w:rsid w:val="006337B8"/>
    <w:rsid w:val="00634021"/>
    <w:rsid w:val="00635E95"/>
    <w:rsid w:val="00640DB7"/>
    <w:rsid w:val="00641E45"/>
    <w:rsid w:val="006422A4"/>
    <w:rsid w:val="006433BD"/>
    <w:rsid w:val="00647A67"/>
    <w:rsid w:val="00653D01"/>
    <w:rsid w:val="006579E8"/>
    <w:rsid w:val="00657DAA"/>
    <w:rsid w:val="00662220"/>
    <w:rsid w:val="00664EE1"/>
    <w:rsid w:val="006662ED"/>
    <w:rsid w:val="006763A3"/>
    <w:rsid w:val="00676512"/>
    <w:rsid w:val="006767B2"/>
    <w:rsid w:val="00680F46"/>
    <w:rsid w:val="00685EED"/>
    <w:rsid w:val="0069290C"/>
    <w:rsid w:val="00692CB1"/>
    <w:rsid w:val="00693C8F"/>
    <w:rsid w:val="006953A2"/>
    <w:rsid w:val="00695833"/>
    <w:rsid w:val="00696380"/>
    <w:rsid w:val="006A0B93"/>
    <w:rsid w:val="006A171D"/>
    <w:rsid w:val="006A20F2"/>
    <w:rsid w:val="006A34A5"/>
    <w:rsid w:val="006B6044"/>
    <w:rsid w:val="006B694F"/>
    <w:rsid w:val="006B7D2C"/>
    <w:rsid w:val="006C1270"/>
    <w:rsid w:val="006C6833"/>
    <w:rsid w:val="006C6A9D"/>
    <w:rsid w:val="006D1154"/>
    <w:rsid w:val="006D2B1F"/>
    <w:rsid w:val="006D2ECD"/>
    <w:rsid w:val="006D39CE"/>
    <w:rsid w:val="006D71F6"/>
    <w:rsid w:val="006E3E76"/>
    <w:rsid w:val="006F330E"/>
    <w:rsid w:val="00703BD3"/>
    <w:rsid w:val="00705849"/>
    <w:rsid w:val="00706308"/>
    <w:rsid w:val="007109DE"/>
    <w:rsid w:val="00710EC3"/>
    <w:rsid w:val="00712665"/>
    <w:rsid w:val="007127BD"/>
    <w:rsid w:val="0071386B"/>
    <w:rsid w:val="00715098"/>
    <w:rsid w:val="007165EB"/>
    <w:rsid w:val="0072103E"/>
    <w:rsid w:val="00723213"/>
    <w:rsid w:val="0072479C"/>
    <w:rsid w:val="0073056A"/>
    <w:rsid w:val="007358BA"/>
    <w:rsid w:val="007361EE"/>
    <w:rsid w:val="00737842"/>
    <w:rsid w:val="00743326"/>
    <w:rsid w:val="00750733"/>
    <w:rsid w:val="00750780"/>
    <w:rsid w:val="007525D1"/>
    <w:rsid w:val="00752725"/>
    <w:rsid w:val="00753488"/>
    <w:rsid w:val="00754527"/>
    <w:rsid w:val="00756C31"/>
    <w:rsid w:val="00760A65"/>
    <w:rsid w:val="00763B35"/>
    <w:rsid w:val="00764AF2"/>
    <w:rsid w:val="00766E99"/>
    <w:rsid w:val="007676FB"/>
    <w:rsid w:val="00770652"/>
    <w:rsid w:val="00775717"/>
    <w:rsid w:val="00776618"/>
    <w:rsid w:val="0078041C"/>
    <w:rsid w:val="00781194"/>
    <w:rsid w:val="0078578E"/>
    <w:rsid w:val="007865DD"/>
    <w:rsid w:val="00787B55"/>
    <w:rsid w:val="0079179F"/>
    <w:rsid w:val="00793E98"/>
    <w:rsid w:val="00794A75"/>
    <w:rsid w:val="00796A8D"/>
    <w:rsid w:val="00797215"/>
    <w:rsid w:val="007A29EF"/>
    <w:rsid w:val="007B0C68"/>
    <w:rsid w:val="007B3114"/>
    <w:rsid w:val="007B5373"/>
    <w:rsid w:val="007B6D35"/>
    <w:rsid w:val="007B7CA7"/>
    <w:rsid w:val="007C0010"/>
    <w:rsid w:val="007C037C"/>
    <w:rsid w:val="007D1EC6"/>
    <w:rsid w:val="007D4A7D"/>
    <w:rsid w:val="007D4DCE"/>
    <w:rsid w:val="007E3D95"/>
    <w:rsid w:val="007E7724"/>
    <w:rsid w:val="007F0A2A"/>
    <w:rsid w:val="007F1417"/>
    <w:rsid w:val="007F48F0"/>
    <w:rsid w:val="007F653F"/>
    <w:rsid w:val="00800467"/>
    <w:rsid w:val="00805080"/>
    <w:rsid w:val="008060DB"/>
    <w:rsid w:val="008064EE"/>
    <w:rsid w:val="00810585"/>
    <w:rsid w:val="00814165"/>
    <w:rsid w:val="0082029E"/>
    <w:rsid w:val="00820BC0"/>
    <w:rsid w:val="00820C20"/>
    <w:rsid w:val="008210B8"/>
    <w:rsid w:val="008222EE"/>
    <w:rsid w:val="00823AC1"/>
    <w:rsid w:val="00826EA4"/>
    <w:rsid w:val="00832239"/>
    <w:rsid w:val="008360F3"/>
    <w:rsid w:val="00836F6B"/>
    <w:rsid w:val="00841A12"/>
    <w:rsid w:val="00843B35"/>
    <w:rsid w:val="00847F35"/>
    <w:rsid w:val="00850C92"/>
    <w:rsid w:val="00851E65"/>
    <w:rsid w:val="00854B34"/>
    <w:rsid w:val="0086137E"/>
    <w:rsid w:val="00863AAE"/>
    <w:rsid w:val="008664DD"/>
    <w:rsid w:val="008736AE"/>
    <w:rsid w:val="00874974"/>
    <w:rsid w:val="008775D3"/>
    <w:rsid w:val="00877BD5"/>
    <w:rsid w:val="00877FE4"/>
    <w:rsid w:val="008802D3"/>
    <w:rsid w:val="008839D4"/>
    <w:rsid w:val="00886BB9"/>
    <w:rsid w:val="008870F0"/>
    <w:rsid w:val="008931CF"/>
    <w:rsid w:val="00893934"/>
    <w:rsid w:val="008A1AF7"/>
    <w:rsid w:val="008A2A1D"/>
    <w:rsid w:val="008A5E5E"/>
    <w:rsid w:val="008A634B"/>
    <w:rsid w:val="008A7563"/>
    <w:rsid w:val="008B0525"/>
    <w:rsid w:val="008B29E6"/>
    <w:rsid w:val="008B5150"/>
    <w:rsid w:val="008B5CD1"/>
    <w:rsid w:val="008B68FE"/>
    <w:rsid w:val="008B777F"/>
    <w:rsid w:val="008C2F90"/>
    <w:rsid w:val="008C4231"/>
    <w:rsid w:val="008C5834"/>
    <w:rsid w:val="008C6251"/>
    <w:rsid w:val="008C786D"/>
    <w:rsid w:val="008D7BDD"/>
    <w:rsid w:val="008E1D8A"/>
    <w:rsid w:val="008E294E"/>
    <w:rsid w:val="008E6BAF"/>
    <w:rsid w:val="008E7450"/>
    <w:rsid w:val="008E798C"/>
    <w:rsid w:val="008F4FAD"/>
    <w:rsid w:val="00900851"/>
    <w:rsid w:val="00902125"/>
    <w:rsid w:val="0090254C"/>
    <w:rsid w:val="00902EDA"/>
    <w:rsid w:val="00903B39"/>
    <w:rsid w:val="00904486"/>
    <w:rsid w:val="0090724E"/>
    <w:rsid w:val="00910D57"/>
    <w:rsid w:val="009221AC"/>
    <w:rsid w:val="009225D7"/>
    <w:rsid w:val="00925A18"/>
    <w:rsid w:val="009261FD"/>
    <w:rsid w:val="00927D2E"/>
    <w:rsid w:val="00934750"/>
    <w:rsid w:val="00934E30"/>
    <w:rsid w:val="00935271"/>
    <w:rsid w:val="00936269"/>
    <w:rsid w:val="00943209"/>
    <w:rsid w:val="0094509D"/>
    <w:rsid w:val="00945318"/>
    <w:rsid w:val="00950DB4"/>
    <w:rsid w:val="009534C6"/>
    <w:rsid w:val="00957CCB"/>
    <w:rsid w:val="009606EB"/>
    <w:rsid w:val="00962E09"/>
    <w:rsid w:val="00963973"/>
    <w:rsid w:val="00966166"/>
    <w:rsid w:val="009664BF"/>
    <w:rsid w:val="00970BBD"/>
    <w:rsid w:val="00971786"/>
    <w:rsid w:val="00971B3B"/>
    <w:rsid w:val="009819EC"/>
    <w:rsid w:val="009A388E"/>
    <w:rsid w:val="009A640A"/>
    <w:rsid w:val="009C1976"/>
    <w:rsid w:val="009C2F9E"/>
    <w:rsid w:val="009D59BA"/>
    <w:rsid w:val="009D5AE2"/>
    <w:rsid w:val="009E51EA"/>
    <w:rsid w:val="009E65EB"/>
    <w:rsid w:val="009F0E2B"/>
    <w:rsid w:val="00A06BCE"/>
    <w:rsid w:val="00A07FEF"/>
    <w:rsid w:val="00A10002"/>
    <w:rsid w:val="00A101D7"/>
    <w:rsid w:val="00A13E03"/>
    <w:rsid w:val="00A1497C"/>
    <w:rsid w:val="00A20A7B"/>
    <w:rsid w:val="00A21956"/>
    <w:rsid w:val="00A227CD"/>
    <w:rsid w:val="00A303B3"/>
    <w:rsid w:val="00A36B94"/>
    <w:rsid w:val="00A42EEC"/>
    <w:rsid w:val="00A44AEE"/>
    <w:rsid w:val="00A50406"/>
    <w:rsid w:val="00A50767"/>
    <w:rsid w:val="00A50801"/>
    <w:rsid w:val="00A50CC3"/>
    <w:rsid w:val="00A574C9"/>
    <w:rsid w:val="00A60A58"/>
    <w:rsid w:val="00A61B21"/>
    <w:rsid w:val="00A65B09"/>
    <w:rsid w:val="00A670BB"/>
    <w:rsid w:val="00A71291"/>
    <w:rsid w:val="00A7495A"/>
    <w:rsid w:val="00A76E7C"/>
    <w:rsid w:val="00A816C7"/>
    <w:rsid w:val="00A81955"/>
    <w:rsid w:val="00A871D6"/>
    <w:rsid w:val="00A9091A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07A"/>
    <w:rsid w:val="00AC273E"/>
    <w:rsid w:val="00AD24E6"/>
    <w:rsid w:val="00AD31A0"/>
    <w:rsid w:val="00AD44F1"/>
    <w:rsid w:val="00AD4DF7"/>
    <w:rsid w:val="00AE0183"/>
    <w:rsid w:val="00AE0873"/>
    <w:rsid w:val="00AE2110"/>
    <w:rsid w:val="00AE2EB1"/>
    <w:rsid w:val="00AE4A94"/>
    <w:rsid w:val="00AE5EF4"/>
    <w:rsid w:val="00AF02C2"/>
    <w:rsid w:val="00AF2477"/>
    <w:rsid w:val="00AF4DAC"/>
    <w:rsid w:val="00AF5ABB"/>
    <w:rsid w:val="00AF7846"/>
    <w:rsid w:val="00B01DA1"/>
    <w:rsid w:val="00B05761"/>
    <w:rsid w:val="00B11A76"/>
    <w:rsid w:val="00B1781B"/>
    <w:rsid w:val="00B2226B"/>
    <w:rsid w:val="00B233E3"/>
    <w:rsid w:val="00B30352"/>
    <w:rsid w:val="00B307F6"/>
    <w:rsid w:val="00B32813"/>
    <w:rsid w:val="00B346DF"/>
    <w:rsid w:val="00B45575"/>
    <w:rsid w:val="00B460C2"/>
    <w:rsid w:val="00B46842"/>
    <w:rsid w:val="00B47460"/>
    <w:rsid w:val="00B55C9B"/>
    <w:rsid w:val="00B63EB9"/>
    <w:rsid w:val="00B665FD"/>
    <w:rsid w:val="00B66725"/>
    <w:rsid w:val="00B75ED8"/>
    <w:rsid w:val="00B77186"/>
    <w:rsid w:val="00B77809"/>
    <w:rsid w:val="00B819FE"/>
    <w:rsid w:val="00B825EE"/>
    <w:rsid w:val="00B82A5C"/>
    <w:rsid w:val="00B83B98"/>
    <w:rsid w:val="00B860DC"/>
    <w:rsid w:val="00B91863"/>
    <w:rsid w:val="00B91B84"/>
    <w:rsid w:val="00B9540B"/>
    <w:rsid w:val="00B96F8C"/>
    <w:rsid w:val="00BA3794"/>
    <w:rsid w:val="00BA3F4D"/>
    <w:rsid w:val="00BA79E3"/>
    <w:rsid w:val="00BB1FC1"/>
    <w:rsid w:val="00BB239A"/>
    <w:rsid w:val="00BB2B7F"/>
    <w:rsid w:val="00BB31CE"/>
    <w:rsid w:val="00BB545A"/>
    <w:rsid w:val="00BB67BD"/>
    <w:rsid w:val="00BC0188"/>
    <w:rsid w:val="00BC6FB7"/>
    <w:rsid w:val="00BE0455"/>
    <w:rsid w:val="00BE55A7"/>
    <w:rsid w:val="00BE5F3D"/>
    <w:rsid w:val="00BE64B3"/>
    <w:rsid w:val="00BF018E"/>
    <w:rsid w:val="00BF6A7B"/>
    <w:rsid w:val="00BF6B3C"/>
    <w:rsid w:val="00BF708D"/>
    <w:rsid w:val="00C06D9A"/>
    <w:rsid w:val="00C0702B"/>
    <w:rsid w:val="00C117DF"/>
    <w:rsid w:val="00C11B08"/>
    <w:rsid w:val="00C12133"/>
    <w:rsid w:val="00C12A81"/>
    <w:rsid w:val="00C17A25"/>
    <w:rsid w:val="00C201EB"/>
    <w:rsid w:val="00C2710F"/>
    <w:rsid w:val="00C32904"/>
    <w:rsid w:val="00C33308"/>
    <w:rsid w:val="00C35447"/>
    <w:rsid w:val="00C4003A"/>
    <w:rsid w:val="00C41422"/>
    <w:rsid w:val="00C43CC9"/>
    <w:rsid w:val="00C501D4"/>
    <w:rsid w:val="00C50828"/>
    <w:rsid w:val="00C51137"/>
    <w:rsid w:val="00C52D41"/>
    <w:rsid w:val="00C6206C"/>
    <w:rsid w:val="00C6226E"/>
    <w:rsid w:val="00C704B4"/>
    <w:rsid w:val="00C7062F"/>
    <w:rsid w:val="00C7065D"/>
    <w:rsid w:val="00C71018"/>
    <w:rsid w:val="00C710AF"/>
    <w:rsid w:val="00C72D11"/>
    <w:rsid w:val="00C73BCF"/>
    <w:rsid w:val="00C82FF8"/>
    <w:rsid w:val="00C83A93"/>
    <w:rsid w:val="00C85E93"/>
    <w:rsid w:val="00C863AE"/>
    <w:rsid w:val="00C869AA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032D"/>
    <w:rsid w:val="00CD31F8"/>
    <w:rsid w:val="00CD73D9"/>
    <w:rsid w:val="00CD7A5A"/>
    <w:rsid w:val="00CD7AAF"/>
    <w:rsid w:val="00CE2BA6"/>
    <w:rsid w:val="00CE564D"/>
    <w:rsid w:val="00CF2B0C"/>
    <w:rsid w:val="00CF53F9"/>
    <w:rsid w:val="00D023A0"/>
    <w:rsid w:val="00D072F2"/>
    <w:rsid w:val="00D1218B"/>
    <w:rsid w:val="00D1531D"/>
    <w:rsid w:val="00D16E87"/>
    <w:rsid w:val="00D238A2"/>
    <w:rsid w:val="00D24281"/>
    <w:rsid w:val="00D25AA0"/>
    <w:rsid w:val="00D26C96"/>
    <w:rsid w:val="00D27D0E"/>
    <w:rsid w:val="00D35DA7"/>
    <w:rsid w:val="00D36608"/>
    <w:rsid w:val="00D43B03"/>
    <w:rsid w:val="00D46CA4"/>
    <w:rsid w:val="00D47AD0"/>
    <w:rsid w:val="00D51F5B"/>
    <w:rsid w:val="00D57A57"/>
    <w:rsid w:val="00D613A9"/>
    <w:rsid w:val="00D63D4A"/>
    <w:rsid w:val="00D658D3"/>
    <w:rsid w:val="00D663F0"/>
    <w:rsid w:val="00D71081"/>
    <w:rsid w:val="00D7238E"/>
    <w:rsid w:val="00D73003"/>
    <w:rsid w:val="00D73C03"/>
    <w:rsid w:val="00D73FFF"/>
    <w:rsid w:val="00D81A72"/>
    <w:rsid w:val="00D85C64"/>
    <w:rsid w:val="00D92EDA"/>
    <w:rsid w:val="00D9359B"/>
    <w:rsid w:val="00D94B0E"/>
    <w:rsid w:val="00D95968"/>
    <w:rsid w:val="00DA0BF5"/>
    <w:rsid w:val="00DA152D"/>
    <w:rsid w:val="00DA5661"/>
    <w:rsid w:val="00DA6E07"/>
    <w:rsid w:val="00DA7584"/>
    <w:rsid w:val="00DA776A"/>
    <w:rsid w:val="00DA7A62"/>
    <w:rsid w:val="00DB0413"/>
    <w:rsid w:val="00DB0667"/>
    <w:rsid w:val="00DB0F15"/>
    <w:rsid w:val="00DB1FC3"/>
    <w:rsid w:val="00DB3292"/>
    <w:rsid w:val="00DB4BDC"/>
    <w:rsid w:val="00DB5887"/>
    <w:rsid w:val="00DC2F99"/>
    <w:rsid w:val="00DC489D"/>
    <w:rsid w:val="00DC6A0D"/>
    <w:rsid w:val="00DD140B"/>
    <w:rsid w:val="00DD2123"/>
    <w:rsid w:val="00DD2A9E"/>
    <w:rsid w:val="00DD36CE"/>
    <w:rsid w:val="00DD509E"/>
    <w:rsid w:val="00DE14C5"/>
    <w:rsid w:val="00DE2331"/>
    <w:rsid w:val="00DE2FD1"/>
    <w:rsid w:val="00DE5157"/>
    <w:rsid w:val="00DF1BBC"/>
    <w:rsid w:val="00DF1F08"/>
    <w:rsid w:val="00E051DC"/>
    <w:rsid w:val="00E05BA5"/>
    <w:rsid w:val="00E07762"/>
    <w:rsid w:val="00E12CAA"/>
    <w:rsid w:val="00E15F5A"/>
    <w:rsid w:val="00E16E41"/>
    <w:rsid w:val="00E239D8"/>
    <w:rsid w:val="00E24617"/>
    <w:rsid w:val="00E318F2"/>
    <w:rsid w:val="00E334BB"/>
    <w:rsid w:val="00E35BE5"/>
    <w:rsid w:val="00E423C9"/>
    <w:rsid w:val="00E42929"/>
    <w:rsid w:val="00E4520C"/>
    <w:rsid w:val="00E45F90"/>
    <w:rsid w:val="00E47E3C"/>
    <w:rsid w:val="00E52291"/>
    <w:rsid w:val="00E527BE"/>
    <w:rsid w:val="00E53E6F"/>
    <w:rsid w:val="00E562C6"/>
    <w:rsid w:val="00E56EFE"/>
    <w:rsid w:val="00E60CE6"/>
    <w:rsid w:val="00E61D02"/>
    <w:rsid w:val="00E62D48"/>
    <w:rsid w:val="00E6431C"/>
    <w:rsid w:val="00E64BFF"/>
    <w:rsid w:val="00E6544C"/>
    <w:rsid w:val="00E65900"/>
    <w:rsid w:val="00E65D32"/>
    <w:rsid w:val="00E66C18"/>
    <w:rsid w:val="00E678A0"/>
    <w:rsid w:val="00E7078D"/>
    <w:rsid w:val="00E7085E"/>
    <w:rsid w:val="00E729F3"/>
    <w:rsid w:val="00E73729"/>
    <w:rsid w:val="00E75D44"/>
    <w:rsid w:val="00E76843"/>
    <w:rsid w:val="00E8438D"/>
    <w:rsid w:val="00E846A7"/>
    <w:rsid w:val="00E87FB4"/>
    <w:rsid w:val="00E905B1"/>
    <w:rsid w:val="00E9079C"/>
    <w:rsid w:val="00E92A8D"/>
    <w:rsid w:val="00E93FCF"/>
    <w:rsid w:val="00E96A53"/>
    <w:rsid w:val="00E96BF0"/>
    <w:rsid w:val="00E9778E"/>
    <w:rsid w:val="00EB7C66"/>
    <w:rsid w:val="00EB7ECE"/>
    <w:rsid w:val="00EC0C8E"/>
    <w:rsid w:val="00EC42E3"/>
    <w:rsid w:val="00EC6A07"/>
    <w:rsid w:val="00EC72BE"/>
    <w:rsid w:val="00EC7517"/>
    <w:rsid w:val="00ED19D9"/>
    <w:rsid w:val="00ED44AC"/>
    <w:rsid w:val="00ED62BB"/>
    <w:rsid w:val="00EE0C82"/>
    <w:rsid w:val="00EE35E4"/>
    <w:rsid w:val="00EF217A"/>
    <w:rsid w:val="00F005C9"/>
    <w:rsid w:val="00F017C8"/>
    <w:rsid w:val="00F020F1"/>
    <w:rsid w:val="00F03AC0"/>
    <w:rsid w:val="00F05B8E"/>
    <w:rsid w:val="00F07142"/>
    <w:rsid w:val="00F075A7"/>
    <w:rsid w:val="00F11120"/>
    <w:rsid w:val="00F1404D"/>
    <w:rsid w:val="00F14B48"/>
    <w:rsid w:val="00F16B2B"/>
    <w:rsid w:val="00F16EDB"/>
    <w:rsid w:val="00F208DC"/>
    <w:rsid w:val="00F211A2"/>
    <w:rsid w:val="00F22CB3"/>
    <w:rsid w:val="00F234F5"/>
    <w:rsid w:val="00F23591"/>
    <w:rsid w:val="00F25162"/>
    <w:rsid w:val="00F27606"/>
    <w:rsid w:val="00F3166C"/>
    <w:rsid w:val="00F33259"/>
    <w:rsid w:val="00F33BAD"/>
    <w:rsid w:val="00F41C9C"/>
    <w:rsid w:val="00F42B5B"/>
    <w:rsid w:val="00F44FB8"/>
    <w:rsid w:val="00F502CA"/>
    <w:rsid w:val="00F519B9"/>
    <w:rsid w:val="00F5290B"/>
    <w:rsid w:val="00F535EF"/>
    <w:rsid w:val="00F55E8B"/>
    <w:rsid w:val="00F564F9"/>
    <w:rsid w:val="00F57D3A"/>
    <w:rsid w:val="00F61D34"/>
    <w:rsid w:val="00F6277B"/>
    <w:rsid w:val="00F65073"/>
    <w:rsid w:val="00F668F7"/>
    <w:rsid w:val="00F669BA"/>
    <w:rsid w:val="00F75963"/>
    <w:rsid w:val="00F75A21"/>
    <w:rsid w:val="00F7766C"/>
    <w:rsid w:val="00F82076"/>
    <w:rsid w:val="00F82CEB"/>
    <w:rsid w:val="00F84B29"/>
    <w:rsid w:val="00F90E8E"/>
    <w:rsid w:val="00F94FCC"/>
    <w:rsid w:val="00FA1E0E"/>
    <w:rsid w:val="00FA269F"/>
    <w:rsid w:val="00FA31A2"/>
    <w:rsid w:val="00FA5192"/>
    <w:rsid w:val="00FA7FDC"/>
    <w:rsid w:val="00FB21F7"/>
    <w:rsid w:val="00FB22AF"/>
    <w:rsid w:val="00FB2AAE"/>
    <w:rsid w:val="00FB5E51"/>
    <w:rsid w:val="00FB7566"/>
    <w:rsid w:val="00FB7F9C"/>
    <w:rsid w:val="00FC0B3B"/>
    <w:rsid w:val="00FC25E1"/>
    <w:rsid w:val="00FC3FA5"/>
    <w:rsid w:val="00FC6260"/>
    <w:rsid w:val="00FD2C03"/>
    <w:rsid w:val="00FD63B3"/>
    <w:rsid w:val="00FE1BFD"/>
    <w:rsid w:val="00FE7CAE"/>
    <w:rsid w:val="00FF5681"/>
    <w:rsid w:val="00FF5EF5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02BC0AF"/>
  <w15:chartTrackingRefBased/>
  <w15:docId w15:val="{F6C16CBD-3E60-4F74-910E-027D2886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qFormat/>
    <w:rsid w:val="009F0E2B"/>
    <w:rPr>
      <w:rFonts w:ascii="Verdana" w:hAnsi="Verdana"/>
      <w:sz w:val="18"/>
      <w:szCs w:val="18"/>
      <w:lang w:eastAsia="nl-BE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uiPriority w:val="98"/>
    <w:semiHidden/>
    <w:rsid w:val="00122DED"/>
  </w:style>
  <w:style w:type="paragraph" w:styleId="Footer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TableNormal"/>
    <w:uiPriority w:val="99"/>
    <w:rsid w:val="009F0E2B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9F0E2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C6B9-6A5B-40E3-8266-05A9220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806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2022-01-21T12:41:00Z</dcterms:created>
  <dcterms:modified xsi:type="dcterms:W3CDTF">2022-01-21T14:17:00Z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